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FD3DF6">
        <w:rPr>
          <w:sz w:val="24"/>
          <w:szCs w:val="24"/>
        </w:rPr>
        <w:t>26</w:t>
      </w:r>
      <w:r w:rsidRPr="001848C2">
        <w:rPr>
          <w:sz w:val="24"/>
          <w:szCs w:val="24"/>
        </w:rPr>
        <w:t xml:space="preserve">» </w:t>
      </w:r>
      <w:r w:rsidR="001122CC">
        <w:rPr>
          <w:sz w:val="24"/>
          <w:szCs w:val="24"/>
        </w:rPr>
        <w:t>февраля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1122CC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5666BC">
        <w:rPr>
          <w:sz w:val="24"/>
          <w:szCs w:val="24"/>
        </w:rPr>
        <w:t>177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>«Об утверждении ликвидационного</w:t>
      </w:r>
    </w:p>
    <w:p w:rsidR="00FD3DF6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баланса Думы Радищевского городского </w:t>
      </w:r>
    </w:p>
    <w:p w:rsidR="001025A4" w:rsidRPr="00FD3DF6" w:rsidRDefault="0064134B" w:rsidP="00FD3DF6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поселения </w:t>
      </w:r>
      <w:proofErr w:type="spellStart"/>
      <w:r w:rsidRPr="00FD3DF6">
        <w:rPr>
          <w:b/>
          <w:sz w:val="24"/>
          <w:szCs w:val="24"/>
        </w:rPr>
        <w:t>Нижнеилимского</w:t>
      </w:r>
      <w:proofErr w:type="spellEnd"/>
      <w:r w:rsidRPr="00FD3DF6">
        <w:rPr>
          <w:b/>
          <w:sz w:val="24"/>
          <w:szCs w:val="24"/>
        </w:rPr>
        <w:t xml:space="preserve"> района»</w:t>
      </w:r>
    </w:p>
    <w:p w:rsidR="0064134B" w:rsidRPr="0064134B" w:rsidRDefault="0064134B" w:rsidP="0064134B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shd w:val="clear" w:color="auto" w:fill="F8F8F8"/>
        </w:rPr>
      </w:pPr>
    </w:p>
    <w:p w:rsidR="001025A4" w:rsidRPr="0089260C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–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FD3DF6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</w:t>
      </w:r>
      <w:r w:rsidR="00501080" w:rsidRPr="0089260C">
        <w:rPr>
          <w:b w:val="0"/>
          <w:sz w:val="24"/>
          <w:szCs w:val="24"/>
        </w:rPr>
        <w:t xml:space="preserve">Иркутской области, утвержденное решением Думы Нижнеилимского муниципального округа от 25 сентября 2025 года № 12, </w:t>
      </w:r>
      <w:r w:rsidR="00F53E54" w:rsidRPr="0089260C">
        <w:rPr>
          <w:b w:val="0"/>
          <w:sz w:val="24"/>
          <w:szCs w:val="24"/>
        </w:rPr>
        <w:t>во исполнение п</w:t>
      </w:r>
      <w:r w:rsidR="00810B91" w:rsidRPr="0089260C">
        <w:rPr>
          <w:b w:val="0"/>
          <w:sz w:val="24"/>
          <w:szCs w:val="24"/>
        </w:rPr>
        <w:t>ункта</w:t>
      </w:r>
      <w:r w:rsidR="00F53E54" w:rsidRPr="0089260C">
        <w:rPr>
          <w:b w:val="0"/>
          <w:sz w:val="24"/>
          <w:szCs w:val="24"/>
        </w:rPr>
        <w:t xml:space="preserve"> 10 </w:t>
      </w:r>
      <w:r w:rsidR="00810B91" w:rsidRPr="0089260C">
        <w:rPr>
          <w:b w:val="0"/>
          <w:sz w:val="24"/>
          <w:szCs w:val="24"/>
        </w:rPr>
        <w:t>П</w:t>
      </w:r>
      <w:r w:rsidR="00F53E54" w:rsidRPr="0089260C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89260C">
        <w:rPr>
          <w:b w:val="0"/>
          <w:sz w:val="24"/>
          <w:szCs w:val="24"/>
        </w:rPr>
        <w:t xml:space="preserve">Думы </w:t>
      </w:r>
      <w:r w:rsidR="0089260C" w:rsidRPr="0089260C">
        <w:rPr>
          <w:b w:val="0"/>
          <w:sz w:val="24"/>
          <w:szCs w:val="24"/>
        </w:rPr>
        <w:t xml:space="preserve">Радищевского </w:t>
      </w:r>
      <w:r w:rsidR="006932D3" w:rsidRPr="0089260C">
        <w:rPr>
          <w:b w:val="0"/>
          <w:sz w:val="24"/>
          <w:szCs w:val="24"/>
        </w:rPr>
        <w:t>городского поселения</w:t>
      </w:r>
      <w:r w:rsidR="0089260C" w:rsidRPr="0089260C">
        <w:rPr>
          <w:b w:val="0"/>
          <w:sz w:val="24"/>
          <w:szCs w:val="24"/>
        </w:rPr>
        <w:t xml:space="preserve"> Нижнеилимского района</w:t>
      </w:r>
      <w:r w:rsidR="00F53E54" w:rsidRPr="0089260C">
        <w:rPr>
          <w:b w:val="0"/>
          <w:sz w:val="24"/>
          <w:szCs w:val="24"/>
        </w:rPr>
        <w:t xml:space="preserve">, </w:t>
      </w:r>
      <w:r w:rsidR="0089260C" w:rsidRPr="0089260C">
        <w:rPr>
          <w:b w:val="0"/>
          <w:sz w:val="24"/>
          <w:szCs w:val="24"/>
        </w:rPr>
        <w:t xml:space="preserve">утвержденного </w:t>
      </w:r>
      <w:r w:rsidR="0089260C">
        <w:rPr>
          <w:b w:val="0"/>
          <w:sz w:val="24"/>
          <w:szCs w:val="24"/>
        </w:rPr>
        <w:t>Решением</w:t>
      </w:r>
      <w:r w:rsidR="0089260C" w:rsidRPr="0089260C">
        <w:rPr>
          <w:b w:val="0"/>
          <w:sz w:val="24"/>
          <w:szCs w:val="24"/>
        </w:rPr>
        <w:t xml:space="preserve"> Думы Радищевского городского поселения </w:t>
      </w:r>
      <w:proofErr w:type="spellStart"/>
      <w:r w:rsidR="0089260C" w:rsidRPr="0089260C">
        <w:rPr>
          <w:b w:val="0"/>
          <w:sz w:val="24"/>
          <w:szCs w:val="24"/>
        </w:rPr>
        <w:t>Нижнеилимского</w:t>
      </w:r>
      <w:proofErr w:type="spellEnd"/>
      <w:r w:rsidR="0089260C" w:rsidRPr="0089260C">
        <w:rPr>
          <w:b w:val="0"/>
          <w:sz w:val="24"/>
          <w:szCs w:val="24"/>
        </w:rPr>
        <w:t xml:space="preserve"> района от 18</w:t>
      </w:r>
      <w:r w:rsidR="00CA7CE7">
        <w:rPr>
          <w:b w:val="0"/>
          <w:sz w:val="24"/>
          <w:szCs w:val="24"/>
        </w:rPr>
        <w:t xml:space="preserve"> сентября </w:t>
      </w:r>
      <w:r w:rsidR="0089260C" w:rsidRPr="0089260C">
        <w:rPr>
          <w:b w:val="0"/>
          <w:sz w:val="24"/>
          <w:szCs w:val="24"/>
        </w:rPr>
        <w:t>2025</w:t>
      </w:r>
      <w:r w:rsidR="00CA7CE7">
        <w:rPr>
          <w:b w:val="0"/>
          <w:sz w:val="24"/>
          <w:szCs w:val="24"/>
        </w:rPr>
        <w:t xml:space="preserve"> </w:t>
      </w:r>
      <w:r w:rsidR="0089260C" w:rsidRPr="0089260C">
        <w:rPr>
          <w:b w:val="0"/>
          <w:sz w:val="24"/>
          <w:szCs w:val="24"/>
        </w:rPr>
        <w:t>г</w:t>
      </w:r>
      <w:r w:rsidR="00CA7CE7">
        <w:rPr>
          <w:b w:val="0"/>
          <w:sz w:val="24"/>
          <w:szCs w:val="24"/>
        </w:rPr>
        <w:t>ода</w:t>
      </w:r>
      <w:r w:rsidR="0089260C" w:rsidRPr="0089260C">
        <w:rPr>
          <w:b w:val="0"/>
          <w:sz w:val="24"/>
          <w:szCs w:val="24"/>
        </w:rPr>
        <w:t xml:space="preserve"> № 147 «</w:t>
      </w:r>
      <w:r w:rsidR="0089260C" w:rsidRPr="0089260C">
        <w:rPr>
          <w:b w:val="0"/>
          <w:bCs w:val="0"/>
          <w:sz w:val="24"/>
          <w:szCs w:val="24"/>
        </w:rPr>
        <w:t>О ликвидации Думы Радищевского городского поселения Нижнеилимского района»</w:t>
      </w:r>
      <w:r w:rsidRPr="0089260C">
        <w:rPr>
          <w:b w:val="0"/>
          <w:sz w:val="24"/>
          <w:szCs w:val="24"/>
        </w:rPr>
        <w:t>,</w:t>
      </w:r>
      <w:r w:rsidR="003C21EA" w:rsidRPr="0089260C">
        <w:rPr>
          <w:b w:val="0"/>
          <w:sz w:val="24"/>
          <w:szCs w:val="24"/>
        </w:rPr>
        <w:t xml:space="preserve"> </w:t>
      </w:r>
      <w:r w:rsidRPr="0089260C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CA7CE7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CA7CE7">
        <w:rPr>
          <w:sz w:val="24"/>
          <w:szCs w:val="24"/>
        </w:rPr>
        <w:t>РЕШИЛА: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t xml:space="preserve">1. </w:t>
      </w:r>
      <w:r w:rsidR="0064134B" w:rsidRPr="0092721C">
        <w:t xml:space="preserve">Утвердить ликвидационный баланс Думы Радищевского городского </w:t>
      </w:r>
      <w:r w:rsidR="0064134B">
        <w:t xml:space="preserve">поселения Нижнеилимского района </w:t>
      </w:r>
      <w:r w:rsidR="001025A4" w:rsidRPr="001848C2">
        <w:t>(</w:t>
      </w:r>
      <w:r w:rsidR="001025A4" w:rsidRPr="0064134B">
        <w:t xml:space="preserve">ОГРН </w:t>
      </w:r>
      <w:r w:rsidR="0064134B" w:rsidRPr="0064134B">
        <w:t>1063847000854</w:t>
      </w:r>
      <w:r w:rsidR="001025A4" w:rsidRPr="001848C2">
        <w:t xml:space="preserve">) по состоянию на </w:t>
      </w:r>
      <w:r w:rsidR="001122CC">
        <w:t>01</w:t>
      </w:r>
      <w:r w:rsidR="001025A4" w:rsidRPr="001848C2">
        <w:t xml:space="preserve"> </w:t>
      </w:r>
      <w:r w:rsidR="001122CC">
        <w:t>февраля</w:t>
      </w:r>
      <w:r w:rsidR="001025A4" w:rsidRPr="001848C2">
        <w:t xml:space="preserve"> 202</w:t>
      </w:r>
      <w:r w:rsidR="001122CC">
        <w:t>6</w:t>
      </w:r>
      <w:r w:rsidR="001025A4" w:rsidRPr="001848C2">
        <w:t xml:space="preserve"> года</w:t>
      </w:r>
      <w:r w:rsidR="0064134B">
        <w:t>,</w:t>
      </w:r>
      <w:r w:rsidR="001025A4" w:rsidRPr="001848C2">
        <w:t xml:space="preserve"> согласно </w:t>
      </w:r>
      <w:r w:rsidR="001848C2">
        <w:t>п</w:t>
      </w:r>
      <w:r w:rsidR="001025A4" w:rsidRPr="001848C2">
        <w:t>риложению к настоящему</w:t>
      </w:r>
      <w:r w:rsidR="00810B91" w:rsidRPr="001848C2">
        <w:t xml:space="preserve"> </w:t>
      </w:r>
      <w:r w:rsidR="001025A4" w:rsidRPr="001848C2">
        <w:t>решению.</w:t>
      </w:r>
    </w:p>
    <w:p w:rsidR="004135B9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rPr>
          <w:color w:val="000000"/>
          <w:lang w:bidi="ru-RU"/>
        </w:rPr>
        <w:t xml:space="preserve">2. </w:t>
      </w:r>
      <w:r w:rsidR="004135B9" w:rsidRPr="001848C2">
        <w:rPr>
          <w:color w:val="000000"/>
          <w:lang w:bidi="ru-RU"/>
        </w:rPr>
        <w:t xml:space="preserve">Председателю ликвидационной комиссии </w:t>
      </w:r>
      <w:r w:rsidR="004135B9" w:rsidRPr="0089260C">
        <w:rPr>
          <w:color w:val="000000"/>
          <w:lang w:bidi="ru-RU"/>
        </w:rPr>
        <w:t>(</w:t>
      </w:r>
      <w:r w:rsidR="0064134B" w:rsidRPr="0089260C">
        <w:rPr>
          <w:color w:val="000000"/>
          <w:lang w:bidi="ru-RU"/>
        </w:rPr>
        <w:t>Козловой А.И.</w:t>
      </w:r>
      <w:r w:rsidR="004135B9" w:rsidRPr="0089260C">
        <w:rPr>
          <w:color w:val="000000"/>
          <w:lang w:bidi="ru-RU"/>
        </w:rPr>
        <w:t>) обеспечить</w:t>
      </w:r>
      <w:r w:rsidR="004135B9" w:rsidRPr="001848C2">
        <w:rPr>
          <w:color w:val="000000"/>
          <w:lang w:bidi="ru-RU"/>
        </w:rPr>
        <w:t xml:space="preserve"> направление в регистрирующий орган (ФНС России) </w:t>
      </w:r>
      <w:r w:rsidR="001122CC">
        <w:rPr>
          <w:color w:val="000000"/>
          <w:lang w:bidi="ru-RU"/>
        </w:rPr>
        <w:t>заявления</w:t>
      </w:r>
      <w:r w:rsidR="004135B9" w:rsidRPr="001848C2">
        <w:rPr>
          <w:color w:val="000000"/>
          <w:lang w:bidi="ru-RU"/>
        </w:rPr>
        <w:t xml:space="preserve"> о </w:t>
      </w:r>
      <w:r w:rsidR="001122CC">
        <w:rPr>
          <w:color w:val="000000"/>
          <w:lang w:bidi="ru-RU"/>
        </w:rPr>
        <w:t xml:space="preserve">ликвидации </w:t>
      </w:r>
      <w:r w:rsidR="0064134B" w:rsidRPr="0092721C">
        <w:t xml:space="preserve">Думы Радищевского городского </w:t>
      </w:r>
      <w:r w:rsidR="0064134B">
        <w:t xml:space="preserve">поселения Нижнеилимского района, </w:t>
      </w:r>
      <w:r w:rsidR="004135B9" w:rsidRPr="001848C2">
        <w:rPr>
          <w:color w:val="000000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color w:val="000000"/>
          <w:lang w:bidi="ru-RU"/>
        </w:rPr>
        <w:t xml:space="preserve">от 8 </w:t>
      </w:r>
      <w:r w:rsidR="00810B91" w:rsidRPr="001848C2"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color w:val="000000"/>
          <w:lang w:bidi="ru-RU"/>
        </w:rPr>
        <w:t xml:space="preserve">и </w:t>
      </w:r>
      <w:r w:rsidR="00810B91" w:rsidRPr="001848C2">
        <w:rPr>
          <w:color w:val="000000"/>
          <w:lang w:bidi="ru-RU"/>
        </w:rPr>
        <w:t>Приказами</w:t>
      </w:r>
      <w:r w:rsidR="004135B9" w:rsidRPr="001848C2">
        <w:rPr>
          <w:color w:val="000000"/>
          <w:lang w:bidi="ru-RU"/>
        </w:rPr>
        <w:t xml:space="preserve"> ФНС России.</w:t>
      </w:r>
    </w:p>
    <w:p w:rsidR="00F94000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CA7CE7" w:rsidRPr="001E4EDB" w:rsidRDefault="00CA7CE7" w:rsidP="00CA7CE7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 xml:space="preserve">4. </w:t>
      </w:r>
      <w:r w:rsidRPr="001E4EDB">
        <w:rPr>
          <w:b w:val="0"/>
          <w:color w:val="000000"/>
          <w:sz w:val="24"/>
          <w:szCs w:val="24"/>
          <w:lang w:bidi="ru-RU"/>
        </w:rPr>
        <w:t xml:space="preserve">Контроль над исполнением настоящего решения возложить на постоянную депутатскую комиссию Думы </w:t>
      </w:r>
      <w:proofErr w:type="spellStart"/>
      <w:r w:rsidRPr="001E4EDB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1E4EDB">
        <w:rPr>
          <w:b w:val="0"/>
          <w:color w:val="000000"/>
          <w:sz w:val="24"/>
          <w:szCs w:val="24"/>
          <w:lang w:bidi="ru-RU"/>
        </w:rPr>
        <w:t xml:space="preserve"> муниципального округа по экономической политике, финансам, бюджету и контрольной деятельности Думы </w:t>
      </w:r>
      <w:proofErr w:type="spellStart"/>
      <w:r w:rsidRPr="001E4EDB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1E4EDB">
        <w:rPr>
          <w:b w:val="0"/>
          <w:color w:val="000000"/>
          <w:sz w:val="24"/>
          <w:szCs w:val="24"/>
          <w:lang w:bidi="ru-RU"/>
        </w:rPr>
        <w:t xml:space="preserve"> муниципального округа</w:t>
      </w:r>
      <w:r>
        <w:rPr>
          <w:b w:val="0"/>
          <w:color w:val="000000"/>
          <w:sz w:val="24"/>
          <w:szCs w:val="24"/>
          <w:lang w:bidi="ru-RU"/>
        </w:rPr>
        <w:t>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CA7CE7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0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FD3DF6">
        <w:rPr>
          <w:b w:val="0"/>
          <w:color w:val="000000"/>
          <w:sz w:val="24"/>
          <w:szCs w:val="24"/>
          <w:lang w:bidi="ru-RU"/>
        </w:rPr>
        <w:t>26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122CC">
        <w:rPr>
          <w:b w:val="0"/>
          <w:color w:val="000000"/>
          <w:sz w:val="24"/>
          <w:szCs w:val="24"/>
          <w:lang w:bidi="ru-RU"/>
        </w:rPr>
        <w:t>февраля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1122CC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5666BC">
        <w:rPr>
          <w:b w:val="0"/>
          <w:color w:val="000000"/>
          <w:sz w:val="24"/>
          <w:szCs w:val="24"/>
          <w:lang w:bidi="ru-RU"/>
        </w:rPr>
        <w:t>177</w:t>
      </w:r>
      <w:bookmarkStart w:id="1" w:name="_GoBack"/>
      <w:bookmarkEnd w:id="1"/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CA7CE7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CA7CE7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FD3DF6" w:rsidRDefault="001122CC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FD3DF6">
        <w:rPr>
          <w:color w:val="000000"/>
          <w:sz w:val="24"/>
          <w:szCs w:val="24"/>
          <w:lang w:bidi="ru-RU"/>
        </w:rPr>
        <w:t>Л</w:t>
      </w:r>
      <w:r w:rsidR="00F53E54" w:rsidRPr="00FD3DF6">
        <w:rPr>
          <w:color w:val="000000"/>
          <w:sz w:val="24"/>
          <w:szCs w:val="24"/>
          <w:lang w:bidi="ru-RU"/>
        </w:rPr>
        <w:t>иквидационный баланс</w:t>
      </w:r>
      <w:r w:rsidR="00810B91" w:rsidRPr="00FD3DF6">
        <w:rPr>
          <w:color w:val="000000"/>
          <w:sz w:val="24"/>
          <w:szCs w:val="24"/>
          <w:lang w:bidi="ru-RU"/>
        </w:rPr>
        <w:br/>
      </w:r>
      <w:r w:rsidR="006932D3" w:rsidRPr="00FD3DF6">
        <w:rPr>
          <w:color w:val="000000"/>
          <w:sz w:val="24"/>
          <w:szCs w:val="24"/>
          <w:lang w:bidi="ru-RU"/>
        </w:rPr>
        <w:t xml:space="preserve">Думы </w:t>
      </w:r>
      <w:r w:rsidR="0064134B" w:rsidRPr="00FD3DF6">
        <w:rPr>
          <w:color w:val="000000"/>
          <w:sz w:val="24"/>
          <w:szCs w:val="24"/>
          <w:lang w:bidi="ru-RU"/>
        </w:rPr>
        <w:t xml:space="preserve">Радищевского городского поселения Нижнеилимского района </w:t>
      </w:r>
      <w:r w:rsidR="00810B91" w:rsidRPr="00FD3DF6">
        <w:rPr>
          <w:color w:val="000000"/>
          <w:sz w:val="24"/>
          <w:szCs w:val="24"/>
          <w:lang w:bidi="ru-RU"/>
        </w:rPr>
        <w:br/>
      </w:r>
      <w:r w:rsidR="00F53E54" w:rsidRPr="00FD3DF6">
        <w:rPr>
          <w:color w:val="000000"/>
          <w:sz w:val="24"/>
          <w:szCs w:val="24"/>
          <w:lang w:bidi="ru-RU"/>
        </w:rPr>
        <w:t xml:space="preserve">(ОГРН </w:t>
      </w:r>
      <w:r w:rsidR="0064134B" w:rsidRPr="00FD3DF6">
        <w:rPr>
          <w:sz w:val="24"/>
          <w:szCs w:val="24"/>
        </w:rPr>
        <w:t>1063847000854</w:t>
      </w:r>
      <w:r w:rsidR="00F53E54" w:rsidRPr="00FD3DF6">
        <w:rPr>
          <w:color w:val="000000"/>
          <w:sz w:val="24"/>
          <w:szCs w:val="24"/>
          <w:lang w:bidi="ru-RU"/>
        </w:rPr>
        <w:t xml:space="preserve">, ИНН/КПП </w:t>
      </w:r>
      <w:r w:rsidR="0064134B" w:rsidRPr="00FD3DF6">
        <w:rPr>
          <w:color w:val="000000"/>
          <w:sz w:val="24"/>
          <w:szCs w:val="24"/>
          <w:lang w:bidi="ru-RU"/>
        </w:rPr>
        <w:t>3834011196/383401001</w:t>
      </w:r>
      <w:r w:rsidR="00F53E54" w:rsidRPr="00FD3DF6">
        <w:rPr>
          <w:color w:val="000000"/>
          <w:sz w:val="24"/>
          <w:szCs w:val="24"/>
          <w:lang w:bidi="ru-RU"/>
        </w:rPr>
        <w:t>)</w:t>
      </w:r>
      <w:r w:rsidR="00B83B37" w:rsidRPr="00FD3DF6">
        <w:rPr>
          <w:color w:val="000000"/>
          <w:sz w:val="24"/>
          <w:szCs w:val="24"/>
          <w:lang w:bidi="ru-RU"/>
        </w:rPr>
        <w:br/>
      </w:r>
      <w:r w:rsidR="00F53E54" w:rsidRPr="00FD3DF6">
        <w:rPr>
          <w:color w:val="000000"/>
          <w:sz w:val="24"/>
          <w:szCs w:val="24"/>
          <w:lang w:bidi="ru-RU"/>
        </w:rPr>
        <w:t xml:space="preserve">по </w:t>
      </w:r>
      <w:proofErr w:type="gramStart"/>
      <w:r w:rsidR="00F53E54" w:rsidRPr="00FD3DF6">
        <w:rPr>
          <w:color w:val="000000"/>
          <w:sz w:val="24"/>
          <w:szCs w:val="24"/>
          <w:lang w:bidi="ru-RU"/>
        </w:rPr>
        <w:t xml:space="preserve">состоянию </w:t>
      </w:r>
      <w:r w:rsidR="0064134B" w:rsidRPr="00FD3DF6">
        <w:rPr>
          <w:color w:val="000000"/>
          <w:sz w:val="24"/>
          <w:szCs w:val="24"/>
          <w:lang w:bidi="ru-RU"/>
        </w:rPr>
        <w:t xml:space="preserve"> </w:t>
      </w:r>
      <w:r w:rsidR="00F53E54" w:rsidRPr="00FD3DF6">
        <w:rPr>
          <w:color w:val="000000"/>
          <w:sz w:val="24"/>
          <w:szCs w:val="24"/>
          <w:lang w:bidi="ru-RU"/>
        </w:rPr>
        <w:t>на</w:t>
      </w:r>
      <w:proofErr w:type="gramEnd"/>
      <w:r w:rsidR="00F53E54" w:rsidRPr="00FD3DF6">
        <w:rPr>
          <w:color w:val="000000"/>
          <w:sz w:val="24"/>
          <w:szCs w:val="24"/>
          <w:lang w:bidi="ru-RU"/>
        </w:rPr>
        <w:t xml:space="preserve"> </w:t>
      </w:r>
      <w:r w:rsidRPr="00FD3DF6">
        <w:rPr>
          <w:color w:val="000000"/>
          <w:sz w:val="24"/>
          <w:szCs w:val="24"/>
          <w:lang w:bidi="ru-RU"/>
        </w:rPr>
        <w:t>01</w:t>
      </w:r>
      <w:r w:rsidR="00F53E54" w:rsidRPr="00FD3DF6">
        <w:rPr>
          <w:color w:val="000000"/>
          <w:sz w:val="24"/>
          <w:szCs w:val="24"/>
          <w:lang w:bidi="ru-RU"/>
        </w:rPr>
        <w:t xml:space="preserve"> </w:t>
      </w:r>
      <w:r w:rsidRPr="00FD3DF6">
        <w:rPr>
          <w:color w:val="000000"/>
          <w:sz w:val="24"/>
          <w:szCs w:val="24"/>
          <w:lang w:bidi="ru-RU"/>
        </w:rPr>
        <w:t>февраля</w:t>
      </w:r>
      <w:r w:rsidR="00F53E54" w:rsidRPr="00FD3DF6">
        <w:rPr>
          <w:color w:val="000000"/>
          <w:sz w:val="24"/>
          <w:szCs w:val="24"/>
          <w:lang w:bidi="ru-RU"/>
        </w:rPr>
        <w:t xml:space="preserve"> 202</w:t>
      </w:r>
      <w:r w:rsidRPr="00FD3DF6">
        <w:rPr>
          <w:color w:val="000000"/>
          <w:sz w:val="24"/>
          <w:szCs w:val="24"/>
          <w:lang w:bidi="ru-RU"/>
        </w:rPr>
        <w:t>6</w:t>
      </w:r>
      <w:r w:rsidR="00F53E54" w:rsidRPr="00FD3DF6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FD3DF6" w:rsidSect="00CA7CE7">
      <w:pgSz w:w="11907" w:h="16840" w:code="9"/>
      <w:pgMar w:top="284" w:right="850" w:bottom="142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22CC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66BC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34B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260C"/>
    <w:rsid w:val="00895CE4"/>
    <w:rsid w:val="008A38A3"/>
    <w:rsid w:val="008A3B49"/>
    <w:rsid w:val="008A3D36"/>
    <w:rsid w:val="008B0E92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A7CE7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2E29"/>
    <w:rsid w:val="00FC53B2"/>
    <w:rsid w:val="00FC68EB"/>
    <w:rsid w:val="00FD03BD"/>
    <w:rsid w:val="00FD36E4"/>
    <w:rsid w:val="00FD3DF6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86DD9"/>
  <w15:docId w15:val="{6E9B8307-BB18-414B-83C5-C64FC6BF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0E9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F60A3-20E8-4BDD-A6F3-658A537C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6</cp:revision>
  <cp:lastPrinted>2026-02-27T06:17:00Z</cp:lastPrinted>
  <dcterms:created xsi:type="dcterms:W3CDTF">2026-02-05T02:28:00Z</dcterms:created>
  <dcterms:modified xsi:type="dcterms:W3CDTF">2026-03-04T07:21:00Z</dcterms:modified>
</cp:coreProperties>
</file>